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1645920" cy="109517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ocaf-logo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109517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b/>
          <w:color w:val="134C91"/>
          <w:sz w:val="48"/>
        </w:rPr>
        <w:t>FOCAF Mobile Template Pack</w:t>
      </w:r>
    </w:p>
    <w:p>
      <w:pPr>
        <w:jc w:val="center"/>
      </w:pPr>
      <w:r>
        <w:rPr>
          <w:color w:val="546272"/>
          <w:sz w:val="22"/>
        </w:rPr>
        <w:t>Apple Notes, Google Docs, and Google Keep versions of the most useful family-organizing templates.</w:t>
      </w:r>
    </w:p>
    <w:p>
      <w:pPr>
        <w:jc w:val="center"/>
      </w:pPr>
      <w:r>
        <w:rPr>
          <w:i/>
          <w:color w:val="2068AA"/>
          <w:sz w:val="22"/>
        </w:rPr>
        <w:t>For Our Children and Families</w:t>
      </w:r>
    </w:p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shd w:fill="EAF3FB"/>
            <w:tcMar>
              <w:top w:w="140" w:type="dxa"/>
              <w:start w:w="160" w:type="dxa"/>
              <w:bottom w:w="140" w:type="dxa"/>
              <w:end w:w="160" w:type="dxa"/>
            </w:tcMar>
          </w:tcPr>
          <w:p>
            <w:r>
              <w:rPr>
                <w:b/>
                <w:color w:val="114A89"/>
                <w:sz w:val="23"/>
              </w:rPr>
              <w:t>Best first mobile templates</w:t>
              <w:br/>
            </w:r>
            <w:r>
              <w:rPr>
                <w:sz w:val="20"/>
              </w:rPr>
              <w:t>1. Start Here</w:t>
              <w:br/>
            </w:r>
            <w:r>
              <w:rPr>
                <w:sz w:val="20"/>
              </w:rPr>
              <w:t>2. Orders, Dates, and Deadlines</w:t>
              <w:br/>
            </w:r>
            <w:r>
              <w:rPr>
                <w:sz w:val="20"/>
              </w:rPr>
              <w:t>3. Weekly Routine + School Planner</w:t>
              <w:br/>
            </w:r>
            <w:r>
              <w:rPr>
                <w:sz w:val="20"/>
              </w:rPr>
              <w:t>4. Questions for Calls, Meetings, and Visits</w:t>
              <w:br/>
            </w:r>
            <w:r>
              <w:rPr>
                <w:sz w:val="20"/>
              </w:rPr>
              <w:t>5. Handoff + Exchange Notes</w:t>
              <w:br/>
            </w:r>
          </w:p>
        </w:tc>
      </w:tr>
    </w:tbl>
    <w:p>
      <w:pPr>
        <w:pBdr>
          <w:bottom w:val="single" w:sz="6" w:space="1" w:color="A7BBD4"/>
        </w:pBdr>
      </w:pPr>
      <w:r>
        <w:rPr>
          <w:b/>
          <w:color w:val="134C91"/>
          <w:sz w:val="24"/>
        </w:rPr>
        <w:t>How to use this pack</w:t>
      </w:r>
    </w:p>
    <w:p>
      <w:pPr>
        <w:spacing w:after="80"/>
      </w:pPr>
      <w:r>
        <w:t>Apple Notes: copy a template into a note, duplicate it, and pin the copies you use most often.</w:t>
      </w:r>
    </w:p>
    <w:p>
      <w:pPr>
        <w:spacing w:after="80"/>
      </w:pPr>
      <w:r>
        <w:t>Google Docs: upload this DOCX to Drive, open it in Google Docs, and make a copy before filling it out.</w:t>
      </w:r>
    </w:p>
    <w:p>
      <w:pPr>
        <w:spacing w:after="80"/>
      </w:pPr>
      <w:r>
        <w:t>Google Keep: use the short templates in the TXT folder for quick lists, reminders, and exchange notes.</w:t>
      </w:r>
    </w:p>
    <w:p>
      <w:pPr>
        <w:spacing w:after="80"/>
      </w:pPr>
      <w:r>
        <w:t>These are family organization tools and child-centered planning tools. They are public-information resources, not legal advice.</w:t>
      </w:r>
    </w:p>
    <w:p>
      <w:r>
        <w:br w:type="page"/>
      </w:r>
    </w:p>
    <w:p>
      <w:pPr>
        <w:pBdr>
          <w:bottom w:val="single" w:sz="8" w:space="1" w:color="8CB6DF"/>
        </w:pBdr>
      </w:pPr>
      <w:r>
        <w:rPr>
          <w:b/>
          <w:color w:val="134C91"/>
          <w:sz w:val="36"/>
        </w:rPr>
        <w:t>Start Here</w:t>
      </w:r>
    </w:p>
    <w:p>
      <w:r>
        <w:rPr>
          <w:color w:val="546272"/>
          <w:sz w:val="20"/>
        </w:rPr>
        <w:t>A simple first note to pin at the top of a phone.</w:t>
      </w:r>
    </w:p>
    <w:p>
      <w:pPr>
        <w:spacing w:after="30"/>
      </w:pPr>
      <w:r>
        <w:rPr>
          <w:b/>
        </w:rPr>
        <w:t xml:space="preserve">Child name(s): </w:t>
      </w:r>
      <w:r>
        <w:rPr>
          <w:color w:val="6E6E6E"/>
        </w:rPr>
        <w:t>____________________________________________</w:t>
      </w:r>
    </w:p>
    <w:p>
      <w:pPr>
        <w:spacing w:after="30"/>
      </w:pPr>
      <w:r>
        <w:rPr>
          <w:b/>
        </w:rPr>
        <w:t xml:space="preserve">This week's top 3: </w:t>
      </w:r>
      <w:r>
        <w:rPr>
          <w:color w:val="6E6E6E"/>
        </w:rPr>
        <w:t>____________________________________________</w:t>
      </w:r>
    </w:p>
    <w:p>
      <w:pPr>
        <w:spacing w:after="30"/>
      </w:pPr>
      <w:r>
        <w:rPr>
          <w:b/>
        </w:rPr>
        <w:t xml:space="preserve">Next date to remember: </w:t>
      </w:r>
      <w:r>
        <w:rPr>
          <w:color w:val="6E6E6E"/>
        </w:rPr>
        <w:t>____________________________________________</w:t>
      </w:r>
    </w:p>
    <w:p>
      <w:r>
        <w:rPr>
          <w:b/>
        </w:rPr>
        <w:t>What I need most right now</w:t>
      </w:r>
    </w:p>
    <w:p>
      <w:pPr>
        <w:spacing w:after="30"/>
        <w:ind w:left="216"/>
      </w:pPr>
      <w:r>
        <w:rPr>
          <w:b/>
        </w:rPr>
        <w:t xml:space="preserve">[ ] </w:t>
      </w:r>
      <w:r>
        <w:t>Calm next steps</w:t>
      </w:r>
    </w:p>
    <w:p>
      <w:pPr>
        <w:spacing w:after="30"/>
        <w:ind w:left="216"/>
      </w:pPr>
      <w:r>
        <w:rPr>
          <w:b/>
        </w:rPr>
        <w:t xml:space="preserve">[ ] </w:t>
      </w:r>
      <w:r>
        <w:t>School / childcare update</w:t>
      </w:r>
    </w:p>
    <w:p>
      <w:pPr>
        <w:spacing w:after="30"/>
        <w:ind w:left="216"/>
      </w:pPr>
      <w:r>
        <w:rPr>
          <w:b/>
        </w:rPr>
        <w:t xml:space="preserve">[ ] </w:t>
      </w:r>
      <w:r>
        <w:t>Housing / safety help</w:t>
      </w:r>
    </w:p>
    <w:p>
      <w:pPr>
        <w:spacing w:after="30"/>
        <w:ind w:left="216"/>
      </w:pPr>
      <w:r>
        <w:rPr>
          <w:b/>
        </w:rPr>
        <w:t xml:space="preserve">[ ] </w:t>
      </w:r>
      <w:r>
        <w:t>Medical / medication tracking</w:t>
      </w:r>
    </w:p>
    <w:p>
      <w:pPr>
        <w:spacing w:after="30"/>
        <w:ind w:left="216"/>
      </w:pPr>
      <w:r>
        <w:rPr>
          <w:b/>
        </w:rPr>
        <w:t xml:space="preserve">[ ] </w:t>
      </w:r>
      <w:r>
        <w:t>Court week preparation</w:t>
      </w:r>
    </w:p>
    <w:p>
      <w:pPr>
        <w:spacing w:after="30"/>
        <w:ind w:left="216"/>
      </w:pPr>
      <w:r>
        <w:rPr>
          <w:b/>
        </w:rPr>
        <w:t xml:space="preserve">[ ] </w:t>
      </w:r>
      <w:r>
        <w:t>Calls / meetings / questions</w:t>
      </w:r>
    </w:p>
    <w:p>
      <w:pPr>
        <w:spacing w:after="30"/>
        <w:ind w:left="216"/>
      </w:pPr>
      <w:r>
        <w:rPr>
          <w:b/>
        </w:rPr>
        <w:t xml:space="preserve">[ ] </w:t>
      </w:r>
      <w:r>
        <w:t>Exchange / handoff notes</w:t>
      </w:r>
    </w:p>
    <w:p>
      <w:pPr>
        <w:spacing w:after="30"/>
        <w:ind w:left="216"/>
      </w:pPr>
      <w:r>
        <w:rPr>
          <w:b/>
        </w:rPr>
        <w:t xml:space="preserve">[ ] </w:t>
      </w:r>
      <w:r>
        <w:t>Deadlines / orders / dates</w:t>
      </w:r>
    </w:p>
    <w:p>
      <w:pPr>
        <w:spacing w:after="30"/>
        <w:ind w:left="216"/>
      </w:pPr>
      <w:r>
        <w:rPr>
          <w:b/>
        </w:rPr>
        <w:t xml:space="preserve">[ ] </w:t>
      </w:r>
      <w:r>
        <w:t>Records / documents requests</w:t>
      </w:r>
    </w:p>
    <w:p>
      <w:r>
        <w:rPr>
          <w:b/>
        </w:rPr>
        <w:t>Who I may need to contact</w:t>
      </w:r>
    </w:p>
    <w:p>
      <w:pPr>
        <w:spacing w:after="30"/>
      </w:pPr>
      <w:r>
        <w:rPr>
          <w:b/>
        </w:rPr>
        <w:t xml:space="preserve">School / childcare: </w:t>
      </w:r>
      <w:r>
        <w:rPr>
          <w:color w:val="6E6E6E"/>
        </w:rPr>
        <w:t>____________________________________________________</w:t>
      </w:r>
    </w:p>
    <w:p>
      <w:pPr>
        <w:spacing w:after="30"/>
      </w:pPr>
      <w:r>
        <w:rPr>
          <w:b/>
        </w:rPr>
        <w:t xml:space="preserve">Doctor / counselor / provider: </w:t>
      </w:r>
      <w:r>
        <w:rPr>
          <w:color w:val="6E6E6E"/>
        </w:rPr>
        <w:t>____________________________________________________</w:t>
      </w:r>
    </w:p>
    <w:p>
      <w:pPr>
        <w:spacing w:after="30"/>
      </w:pPr>
      <w:r>
        <w:rPr>
          <w:b/>
        </w:rPr>
        <w:t xml:space="preserve">Attorney / advocate / help line: </w:t>
      </w:r>
      <w:r>
        <w:rPr>
          <w:color w:val="6E6E6E"/>
        </w:rPr>
        <w:t>____________________________________________________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shd w:fill="F5F9FD"/>
            <w:tcMar>
              <w:top w:w="100" w:type="dxa"/>
              <w:start w:w="130" w:type="dxa"/>
              <w:bottom w:w="100" w:type="dxa"/>
              <w:end w:w="130" w:type="dxa"/>
            </w:tcMar>
          </w:tcPr>
          <w:p>
            <w:r>
              <w:rPr>
                <w:color w:val="546272"/>
                <w:sz w:val="18"/>
              </w:rPr>
              <w:t>Tip: keep this note pinned and use it as the front door to the rest of your mobile organizer.</w:t>
            </w:r>
          </w:p>
        </w:tc>
      </w:tr>
    </w:tbl>
    <w:p>
      <w:r>
        <w:br w:type="page"/>
      </w:r>
    </w:p>
    <w:p>
      <w:pPr>
        <w:pBdr>
          <w:bottom w:val="single" w:sz="8" w:space="1" w:color="8CB6DF"/>
        </w:pBdr>
      </w:pPr>
      <w:r>
        <w:rPr>
          <w:b/>
          <w:color w:val="134C91"/>
          <w:sz w:val="36"/>
        </w:rPr>
        <w:t>Weekly Routine + School Planner</w:t>
      </w:r>
    </w:p>
    <w:p>
      <w:r>
        <w:rPr>
          <w:color w:val="546272"/>
          <w:sz w:val="20"/>
        </w:rPr>
        <w:t>A mobile-friendly weekly planning page for routines, school items, and child well-being notes.</w:t>
      </w:r>
    </w:p>
    <w:p>
      <w:pPr>
        <w:spacing w:after="30"/>
      </w:pPr>
      <w:r>
        <w:rPr>
          <w:b/>
        </w:rPr>
        <w:t xml:space="preserve">Child name: </w:t>
      </w:r>
      <w:r>
        <w:rPr>
          <w:color w:val="6E6E6E"/>
        </w:rPr>
        <w:t>____________________________________________</w:t>
      </w:r>
    </w:p>
    <w:p>
      <w:pPr>
        <w:spacing w:after="30"/>
      </w:pPr>
      <w:r>
        <w:rPr>
          <w:b/>
        </w:rPr>
        <w:t xml:space="preserve">Week of: </w:t>
      </w:r>
      <w:r>
        <w:rPr>
          <w:color w:val="6E6E6E"/>
        </w:rPr>
        <w:t>____________________________________________</w:t>
      </w:r>
    </w:p>
    <w:p>
      <w:pPr>
        <w:spacing w:after="30"/>
      </w:pPr>
      <w:r>
        <w:rPr>
          <w:b/>
        </w:rPr>
        <w:t xml:space="preserve">This week's priorities: </w:t>
      </w:r>
      <w:r>
        <w:rPr>
          <w:color w:val="6E6E6E"/>
        </w:rPr>
        <w:t>____________________________________________</w:t>
      </w:r>
    </w:p>
    <w:p>
      <w:r>
        <w:rPr>
          <w:b/>
        </w:rPr>
        <w:t>Morning routine</w:t>
      </w:r>
    </w:p>
    <w:p>
      <w:pPr>
        <w:spacing w:after="30"/>
      </w:pPr>
      <w:r>
        <w:rPr>
          <w:b/>
        </w:rPr>
        <w:t xml:space="preserve">Wake-up: </w:t>
      </w:r>
      <w:r>
        <w:rPr>
          <w:color w:val="6E6E6E"/>
        </w:rPr>
        <w:t>_______________________________________________________</w:t>
      </w:r>
    </w:p>
    <w:p>
      <w:pPr>
        <w:spacing w:after="30"/>
      </w:pPr>
      <w:r>
        <w:rPr>
          <w:b/>
        </w:rPr>
        <w:t xml:space="preserve">Breakfast: </w:t>
      </w:r>
      <w:r>
        <w:rPr>
          <w:color w:val="6E6E6E"/>
        </w:rPr>
        <w:t>_______________________________________________________</w:t>
      </w:r>
    </w:p>
    <w:p>
      <w:pPr>
        <w:spacing w:after="30"/>
      </w:pPr>
      <w:r>
        <w:rPr>
          <w:b/>
        </w:rPr>
        <w:t xml:space="preserve">Medication / vitamins: </w:t>
      </w:r>
      <w:r>
        <w:rPr>
          <w:color w:val="6E6E6E"/>
        </w:rPr>
        <w:t>_______________________________________________________</w:t>
      </w:r>
    </w:p>
    <w:p>
      <w:pPr>
        <w:spacing w:after="30"/>
      </w:pPr>
      <w:r>
        <w:rPr>
          <w:b/>
        </w:rPr>
        <w:t xml:space="preserve">School bag / lunch: </w:t>
      </w:r>
      <w:r>
        <w:rPr>
          <w:color w:val="6E6E6E"/>
        </w:rPr>
        <w:t>_______________________________________________________</w:t>
      </w:r>
    </w:p>
    <w:p>
      <w:pPr>
        <w:spacing w:after="30"/>
      </w:pPr>
      <w:r>
        <w:rPr>
          <w:b/>
        </w:rPr>
        <w:t xml:space="preserve">Transportation plan: </w:t>
      </w:r>
      <w:r>
        <w:rPr>
          <w:color w:val="6E6E6E"/>
        </w:rPr>
        <w:t>_______________________________________________________</w:t>
      </w:r>
    </w:p>
    <w:p>
      <w:r>
        <w:rPr>
          <w:b/>
        </w:rPr>
        <w:t>After school</w:t>
      </w:r>
    </w:p>
    <w:p>
      <w:pPr>
        <w:spacing w:after="30"/>
      </w:pPr>
      <w:r>
        <w:rPr>
          <w:b/>
        </w:rPr>
        <w:t xml:space="preserve">Pickup plan: </w:t>
      </w:r>
      <w:r>
        <w:rPr>
          <w:color w:val="6E6E6E"/>
        </w:rPr>
        <w:t>_______________________________________________________</w:t>
      </w:r>
    </w:p>
    <w:p>
      <w:pPr>
        <w:spacing w:after="30"/>
      </w:pPr>
      <w:r>
        <w:rPr>
          <w:b/>
        </w:rPr>
        <w:t xml:space="preserve">Snack: </w:t>
      </w:r>
      <w:r>
        <w:rPr>
          <w:color w:val="6E6E6E"/>
        </w:rPr>
        <w:t>_______________________________________________________</w:t>
      </w:r>
    </w:p>
    <w:p>
      <w:pPr>
        <w:spacing w:after="30"/>
      </w:pPr>
      <w:r>
        <w:rPr>
          <w:b/>
        </w:rPr>
        <w:t xml:space="preserve">Homework / reading: </w:t>
      </w:r>
      <w:r>
        <w:rPr>
          <w:color w:val="6E6E6E"/>
        </w:rPr>
        <w:t>_______________________________________________________</w:t>
      </w:r>
    </w:p>
    <w:p>
      <w:pPr>
        <w:spacing w:after="30"/>
      </w:pPr>
      <w:r>
        <w:rPr>
          <w:b/>
        </w:rPr>
        <w:t xml:space="preserve">Activities: </w:t>
      </w:r>
      <w:r>
        <w:rPr>
          <w:color w:val="6E6E6E"/>
        </w:rPr>
        <w:t>_______________________________________________________</w:t>
      </w:r>
    </w:p>
    <w:p>
      <w:pPr>
        <w:spacing w:after="30"/>
      </w:pPr>
      <w:r>
        <w:rPr>
          <w:b/>
        </w:rPr>
        <w:t xml:space="preserve">Message needed: </w:t>
      </w:r>
      <w:r>
        <w:rPr>
          <w:color w:val="6E6E6E"/>
        </w:rPr>
        <w:t>_______________________________________________________</w:t>
      </w:r>
    </w:p>
    <w:p>
      <w:r>
        <w:rPr>
          <w:b/>
        </w:rPr>
        <w:t>Evening routine</w:t>
      </w:r>
    </w:p>
    <w:p>
      <w:pPr>
        <w:spacing w:after="30"/>
      </w:pPr>
      <w:r>
        <w:rPr>
          <w:b/>
        </w:rPr>
        <w:t xml:space="preserve">Dinner: </w:t>
      </w:r>
      <w:r>
        <w:rPr>
          <w:color w:val="6E6E6E"/>
        </w:rPr>
        <w:t>_______________________________________________________</w:t>
      </w:r>
    </w:p>
    <w:p>
      <w:pPr>
        <w:spacing w:after="30"/>
      </w:pPr>
      <w:r>
        <w:rPr>
          <w:b/>
        </w:rPr>
        <w:t xml:space="preserve">Bath / hygiene: </w:t>
      </w:r>
      <w:r>
        <w:rPr>
          <w:color w:val="6E6E6E"/>
        </w:rPr>
        <w:t>_______________________________________________________</w:t>
      </w:r>
    </w:p>
    <w:p>
      <w:pPr>
        <w:spacing w:after="30"/>
      </w:pPr>
      <w:r>
        <w:rPr>
          <w:b/>
        </w:rPr>
        <w:t xml:space="preserve">Medication: </w:t>
      </w:r>
      <w:r>
        <w:rPr>
          <w:color w:val="6E6E6E"/>
        </w:rPr>
        <w:t>_______________________________________________________</w:t>
      </w:r>
    </w:p>
    <w:p>
      <w:pPr>
        <w:spacing w:after="30"/>
      </w:pPr>
      <w:r>
        <w:rPr>
          <w:b/>
        </w:rPr>
        <w:t xml:space="preserve">Clothes ready: </w:t>
      </w:r>
      <w:r>
        <w:rPr>
          <w:color w:val="6E6E6E"/>
        </w:rPr>
        <w:t>_______________________________________________________</w:t>
      </w:r>
    </w:p>
    <w:p>
      <w:pPr>
        <w:spacing w:after="30"/>
      </w:pPr>
      <w:r>
        <w:rPr>
          <w:b/>
        </w:rPr>
        <w:t xml:space="preserve">Bedtime: </w:t>
      </w:r>
      <w:r>
        <w:rPr>
          <w:color w:val="6E6E6E"/>
        </w:rPr>
        <w:t>_______________________________________________________</w:t>
      </w:r>
    </w:p>
    <w:p>
      <w:r>
        <w:rPr>
          <w:b/>
        </w:rPr>
        <w:t>School items</w:t>
      </w:r>
    </w:p>
    <w:p>
      <w:pPr>
        <w:spacing w:after="30"/>
      </w:pPr>
      <w:r>
        <w:rPr>
          <w:b/>
        </w:rPr>
        <w:t xml:space="preserve">Teacher / school contact: </w:t>
      </w:r>
      <w:r>
        <w:rPr>
          <w:color w:val="6E6E6E"/>
        </w:rPr>
        <w:t>__________________________________________________________</w:t>
      </w:r>
    </w:p>
    <w:p>
      <w:pPr>
        <w:spacing w:after="30"/>
      </w:pPr>
      <w:r>
        <w:rPr>
          <w:b/>
        </w:rPr>
        <w:t xml:space="preserve">Missing work: </w:t>
      </w:r>
      <w:r>
        <w:rPr>
          <w:color w:val="6E6E6E"/>
        </w:rPr>
        <w:t>__________________________________________________________</w:t>
      </w:r>
    </w:p>
    <w:p>
      <w:pPr>
        <w:spacing w:after="30"/>
      </w:pPr>
      <w:r>
        <w:rPr>
          <w:b/>
        </w:rPr>
        <w:t xml:space="preserve">Upcoming event: </w:t>
      </w:r>
      <w:r>
        <w:rPr>
          <w:color w:val="6E6E6E"/>
        </w:rPr>
        <w:t>__________________________________________________________</w:t>
      </w:r>
    </w:p>
    <w:p>
      <w:pPr>
        <w:spacing w:after="30"/>
      </w:pPr>
      <w:r>
        <w:rPr>
          <w:b/>
        </w:rPr>
        <w:t xml:space="preserve">Permission slip / form: </w:t>
      </w:r>
      <w:r>
        <w:rPr>
          <w:color w:val="6E6E6E"/>
        </w:rPr>
        <w:t>__________________________________________________________</w:t>
      </w:r>
    </w:p>
    <w:p>
      <w:pPr>
        <w:spacing w:after="30"/>
      </w:pPr>
      <w:r>
        <w:rPr>
          <w:b/>
        </w:rPr>
        <w:t xml:space="preserve">Supplies needed: </w:t>
      </w:r>
      <w:r>
        <w:rPr>
          <w:color w:val="6E6E6E"/>
        </w:rPr>
        <w:t>__________________________________________________________</w:t>
      </w:r>
    </w:p>
    <w:p>
      <w:r>
        <w:br w:type="page"/>
      </w:r>
    </w:p>
    <w:p>
      <w:r>
        <w:rPr>
          <w:b/>
        </w:rPr>
        <w:t>This week by day</w:t>
      </w:r>
    </w:p>
    <w:p>
      <w:pPr>
        <w:spacing w:after="30"/>
      </w:pPr>
      <w:r>
        <w:rPr>
          <w:b/>
        </w:rPr>
        <w:t xml:space="preserve">MON: </w:t>
      </w:r>
      <w:r>
        <w:rPr>
          <w:color w:val="6E6E6E"/>
        </w:rPr>
        <w:t>________________________________________________________________________________________</w:t>
      </w:r>
    </w:p>
    <w:p>
      <w:pPr>
        <w:spacing w:after="30"/>
      </w:pPr>
      <w:r>
        <w:rPr>
          <w:b/>
        </w:rPr>
        <w:t xml:space="preserve">TUE: </w:t>
      </w:r>
      <w:r>
        <w:rPr>
          <w:color w:val="6E6E6E"/>
        </w:rPr>
        <w:t>________________________________________________________________________________________</w:t>
      </w:r>
    </w:p>
    <w:p>
      <w:pPr>
        <w:spacing w:after="30"/>
      </w:pPr>
      <w:r>
        <w:rPr>
          <w:b/>
        </w:rPr>
        <w:t xml:space="preserve">WED: </w:t>
      </w:r>
      <w:r>
        <w:rPr>
          <w:color w:val="6E6E6E"/>
        </w:rPr>
        <w:t>________________________________________________________________________________________</w:t>
      </w:r>
    </w:p>
    <w:p>
      <w:pPr>
        <w:spacing w:after="30"/>
      </w:pPr>
      <w:r>
        <w:rPr>
          <w:b/>
        </w:rPr>
        <w:t xml:space="preserve">THU: </w:t>
      </w:r>
      <w:r>
        <w:rPr>
          <w:color w:val="6E6E6E"/>
        </w:rPr>
        <w:t>________________________________________________________________________________________</w:t>
      </w:r>
    </w:p>
    <w:p>
      <w:pPr>
        <w:spacing w:after="30"/>
      </w:pPr>
      <w:r>
        <w:rPr>
          <w:b/>
        </w:rPr>
        <w:t xml:space="preserve">FRI: </w:t>
      </w:r>
      <w:r>
        <w:rPr>
          <w:color w:val="6E6E6E"/>
        </w:rPr>
        <w:t>________________________________________________________________________________________</w:t>
      </w:r>
    </w:p>
    <w:p>
      <w:pPr>
        <w:spacing w:after="30"/>
      </w:pPr>
      <w:r>
        <w:rPr>
          <w:b/>
        </w:rPr>
        <w:t xml:space="preserve">SAT: </w:t>
      </w:r>
      <w:r>
        <w:rPr>
          <w:color w:val="6E6E6E"/>
        </w:rPr>
        <w:t>________________________________________________________________________________________</w:t>
      </w:r>
    </w:p>
    <w:p>
      <w:pPr>
        <w:spacing w:after="30"/>
      </w:pPr>
      <w:r>
        <w:rPr>
          <w:b/>
        </w:rPr>
        <w:t xml:space="preserve">SUN: </w:t>
      </w:r>
      <w:r>
        <w:rPr>
          <w:color w:val="6E6E6E"/>
        </w:rPr>
        <w:t>________________________________________________________________________________________</w:t>
      </w:r>
    </w:p>
    <w:p>
      <w:r>
        <w:rPr>
          <w:b/>
        </w:rPr>
        <w:t>Notes about how my child is doing</w:t>
      </w:r>
    </w:p>
    <w:p>
      <w:pPr>
        <w:spacing w:after="30"/>
      </w:pPr>
      <w:r>
        <w:rPr>
          <w:b/>
        </w:rPr>
        <w:t xml:space="preserve">Sleep: </w:t>
      </w:r>
      <w:r>
        <w:rPr>
          <w:color w:val="6E6E6E"/>
        </w:rPr>
        <w:t>______________________________________________________________</w:t>
      </w:r>
    </w:p>
    <w:p>
      <w:pPr>
        <w:spacing w:after="30"/>
      </w:pPr>
      <w:r>
        <w:rPr>
          <w:b/>
        </w:rPr>
        <w:t xml:space="preserve">Mood: </w:t>
      </w:r>
      <w:r>
        <w:rPr>
          <w:color w:val="6E6E6E"/>
        </w:rPr>
        <w:t>______________________________________________________________</w:t>
      </w:r>
    </w:p>
    <w:p>
      <w:pPr>
        <w:spacing w:after="30"/>
      </w:pPr>
      <w:r>
        <w:rPr>
          <w:b/>
        </w:rPr>
        <w:t xml:space="preserve">Stress: </w:t>
      </w:r>
      <w:r>
        <w:rPr>
          <w:color w:val="6E6E6E"/>
        </w:rPr>
        <w:t>______________________________________________________________</w:t>
      </w:r>
    </w:p>
    <w:p>
      <w:pPr>
        <w:spacing w:after="30"/>
      </w:pPr>
      <w:r>
        <w:rPr>
          <w:b/>
        </w:rPr>
        <w:t xml:space="preserve">Appetite: </w:t>
      </w:r>
      <w:r>
        <w:rPr>
          <w:color w:val="6E6E6E"/>
        </w:rPr>
        <w:t>______________________________________________________________</w:t>
      </w:r>
    </w:p>
    <w:p>
      <w:pPr>
        <w:spacing w:after="30"/>
      </w:pPr>
      <w:r>
        <w:rPr>
          <w:b/>
        </w:rPr>
        <w:t xml:space="preserve">Anything I want to watch: </w:t>
      </w:r>
      <w:r>
        <w:rPr>
          <w:color w:val="6E6E6E"/>
        </w:rPr>
        <w:t>______________________________________________________________</w:t>
      </w:r>
    </w:p>
    <w:p>
      <w:r>
        <w:br w:type="page"/>
      </w:r>
    </w:p>
    <w:p>
      <w:pPr>
        <w:pBdr>
          <w:bottom w:val="single" w:sz="8" w:space="1" w:color="8CB6DF"/>
        </w:pBdr>
      </w:pPr>
      <w:r>
        <w:rPr>
          <w:b/>
          <w:color w:val="134C91"/>
          <w:sz w:val="36"/>
        </w:rPr>
        <w:t>Orders, Dates, and Deadlines</w:t>
      </w:r>
    </w:p>
    <w:p>
      <w:r>
        <w:rPr>
          <w:color w:val="546272"/>
          <w:sz w:val="20"/>
        </w:rPr>
        <w:t>Keep dates, instructions, reminders, and outstanding questions together in one place.</w:t>
      </w:r>
    </w:p>
    <w:p>
      <w:pPr>
        <w:spacing w:after="30"/>
      </w:pPr>
      <w:r>
        <w:rPr>
          <w:b/>
        </w:rPr>
        <w:t xml:space="preserve">Next up - date / time: </w:t>
      </w:r>
      <w:r>
        <w:rPr>
          <w:color w:val="6E6E6E"/>
        </w:rPr>
        <w:t>________________________________________________________</w:t>
      </w:r>
    </w:p>
    <w:p>
      <w:pPr>
        <w:spacing w:after="30"/>
      </w:pPr>
      <w:r>
        <w:rPr>
          <w:b/>
        </w:rPr>
        <w:t xml:space="preserve">What it is: </w:t>
      </w:r>
      <w:r>
        <w:rPr>
          <w:color w:val="6E6E6E"/>
        </w:rPr>
        <w:t>________________________________________________________</w:t>
      </w:r>
    </w:p>
    <w:p>
      <w:pPr>
        <w:spacing w:after="30"/>
      </w:pPr>
      <w:r>
        <w:rPr>
          <w:b/>
        </w:rPr>
        <w:t xml:space="preserve">Location / phone / link: </w:t>
      </w:r>
      <w:r>
        <w:rPr>
          <w:color w:val="6E6E6E"/>
        </w:rPr>
        <w:t>________________________________________________________</w:t>
      </w:r>
    </w:p>
    <w:p>
      <w:pPr>
        <w:spacing w:after="30"/>
      </w:pPr>
      <w:r>
        <w:rPr>
          <w:b/>
        </w:rPr>
        <w:t xml:space="preserve">What I need to bring: </w:t>
      </w:r>
      <w:r>
        <w:rPr>
          <w:color w:val="6E6E6E"/>
        </w:rPr>
        <w:t>________________________________________________________</w:t>
      </w:r>
    </w:p>
    <w:p>
      <w:pPr>
        <w:spacing w:after="30"/>
      </w:pPr>
      <w:r>
        <w:rPr>
          <w:b/>
        </w:rPr>
        <w:t xml:space="preserve">What I need to do first: </w:t>
      </w:r>
      <w:r>
        <w:rPr>
          <w:color w:val="6E6E6E"/>
        </w:rPr>
        <w:t>________________________________________________________</w:t>
      </w:r>
    </w:p>
    <w:p>
      <w:r>
        <w:rPr>
          <w:b/>
        </w:rPr>
        <w:t>Current orders / instructions</w:t>
      </w:r>
    </w:p>
    <w:p>
      <w:r>
        <w:rPr>
          <w:b/>
        </w:rPr>
        <w:t>Item 1</w:t>
      </w:r>
    </w:p>
    <w:p>
      <w:pPr>
        <w:spacing w:after="30"/>
      </w:pPr>
      <w:r>
        <w:rPr>
          <w:b/>
        </w:rPr>
        <w:t xml:space="preserve">What it says: </w:t>
      </w:r>
      <w:r>
        <w:rPr>
          <w:color w:val="6E6E6E"/>
        </w:rPr>
        <w:t>______________________________________________________________</w:t>
      </w:r>
    </w:p>
    <w:p>
      <w:pPr>
        <w:spacing w:after="30"/>
      </w:pPr>
      <w:r>
        <w:rPr>
          <w:b/>
        </w:rPr>
        <w:t xml:space="preserve">What I need to do: </w:t>
      </w:r>
      <w:r>
        <w:rPr>
          <w:color w:val="6E6E6E"/>
        </w:rPr>
        <w:t>______________________________________________________________</w:t>
      </w:r>
    </w:p>
    <w:p>
      <w:pPr>
        <w:spacing w:after="30"/>
      </w:pPr>
      <w:r>
        <w:rPr>
          <w:b/>
        </w:rPr>
        <w:t xml:space="preserve">By when: </w:t>
      </w:r>
      <w:r>
        <w:rPr>
          <w:color w:val="6E6E6E"/>
        </w:rPr>
        <w:t>______________________________________________________________</w:t>
      </w:r>
    </w:p>
    <w:p>
      <w:pPr>
        <w:spacing w:after="30"/>
        <w:ind w:left="216"/>
      </w:pPr>
      <w:r>
        <w:rPr>
          <w:b/>
        </w:rPr>
        <w:t xml:space="preserve">[ ] </w:t>
      </w:r>
      <w:r>
        <w:t>Done</w:t>
      </w:r>
    </w:p>
    <w:p>
      <w:r>
        <w:rPr>
          <w:b/>
        </w:rPr>
        <w:t>Item 2</w:t>
      </w:r>
    </w:p>
    <w:p>
      <w:pPr>
        <w:spacing w:after="30"/>
      </w:pPr>
      <w:r>
        <w:rPr>
          <w:b/>
        </w:rPr>
        <w:t xml:space="preserve">What it says: </w:t>
      </w:r>
      <w:r>
        <w:rPr>
          <w:color w:val="6E6E6E"/>
        </w:rPr>
        <w:t>______________________________________________________________</w:t>
      </w:r>
    </w:p>
    <w:p>
      <w:pPr>
        <w:spacing w:after="30"/>
      </w:pPr>
      <w:r>
        <w:rPr>
          <w:b/>
        </w:rPr>
        <w:t xml:space="preserve">What I need to do: </w:t>
      </w:r>
      <w:r>
        <w:rPr>
          <w:color w:val="6E6E6E"/>
        </w:rPr>
        <w:t>______________________________________________________________</w:t>
      </w:r>
    </w:p>
    <w:p>
      <w:pPr>
        <w:spacing w:after="30"/>
      </w:pPr>
      <w:r>
        <w:rPr>
          <w:b/>
        </w:rPr>
        <w:t xml:space="preserve">By when: </w:t>
      </w:r>
      <w:r>
        <w:rPr>
          <w:color w:val="6E6E6E"/>
        </w:rPr>
        <w:t>______________________________________________________________</w:t>
      </w:r>
    </w:p>
    <w:p>
      <w:pPr>
        <w:spacing w:after="30"/>
        <w:ind w:left="216"/>
      </w:pPr>
      <w:r>
        <w:rPr>
          <w:b/>
        </w:rPr>
        <w:t xml:space="preserve">[ ] </w:t>
      </w:r>
      <w:r>
        <w:t>Done</w:t>
      </w:r>
    </w:p>
    <w:p>
      <w:r>
        <w:rPr>
          <w:b/>
        </w:rPr>
        <w:t>Item 3</w:t>
      </w:r>
    </w:p>
    <w:p>
      <w:pPr>
        <w:spacing w:after="30"/>
      </w:pPr>
      <w:r>
        <w:rPr>
          <w:b/>
        </w:rPr>
        <w:t xml:space="preserve">What it says: </w:t>
      </w:r>
      <w:r>
        <w:rPr>
          <w:color w:val="6E6E6E"/>
        </w:rPr>
        <w:t>______________________________________________________________</w:t>
      </w:r>
    </w:p>
    <w:p>
      <w:pPr>
        <w:spacing w:after="30"/>
      </w:pPr>
      <w:r>
        <w:rPr>
          <w:b/>
        </w:rPr>
        <w:t xml:space="preserve">What I need to do: </w:t>
      </w:r>
      <w:r>
        <w:rPr>
          <w:color w:val="6E6E6E"/>
        </w:rPr>
        <w:t>______________________________________________________________</w:t>
      </w:r>
    </w:p>
    <w:p>
      <w:pPr>
        <w:spacing w:after="30"/>
      </w:pPr>
      <w:r>
        <w:rPr>
          <w:b/>
        </w:rPr>
        <w:t xml:space="preserve">By when: </w:t>
      </w:r>
      <w:r>
        <w:rPr>
          <w:color w:val="6E6E6E"/>
        </w:rPr>
        <w:t>______________________________________________________________</w:t>
      </w:r>
    </w:p>
    <w:p>
      <w:pPr>
        <w:spacing w:after="30"/>
        <w:ind w:left="216"/>
      </w:pPr>
      <w:r>
        <w:rPr>
          <w:b/>
        </w:rPr>
        <w:t xml:space="preserve">[ ] </w:t>
      </w:r>
      <w:r>
        <w:t>Done</w:t>
      </w:r>
    </w:p>
    <w:p>
      <w:r>
        <w:rPr>
          <w:b/>
        </w:rPr>
        <w:t>Questions I still have</w:t>
      </w:r>
    </w:p>
    <w:p>
      <w:pPr>
        <w:spacing w:after="30"/>
      </w:pPr>
      <w:r>
        <w:rPr>
          <w:color w:val="919191"/>
        </w:rPr>
        <w:t>_______________________________________________________________________________________________</w:t>
      </w:r>
    </w:p>
    <w:p>
      <w:pPr>
        <w:spacing w:after="30"/>
      </w:pPr>
      <w:r>
        <w:rPr>
          <w:color w:val="919191"/>
        </w:rPr>
        <w:t>_______________________________________________________________________________________________</w:t>
      </w:r>
    </w:p>
    <w:p>
      <w:pPr>
        <w:spacing w:after="30"/>
      </w:pPr>
      <w:r>
        <w:rPr>
          <w:color w:val="919191"/>
        </w:rPr>
        <w:t>_______________________________________________________________________________________________</w:t>
      </w:r>
    </w:p>
    <w:p>
      <w:pPr>
        <w:spacing w:after="30"/>
      </w:pPr>
      <w:r>
        <w:rPr>
          <w:color w:val="919191"/>
        </w:rPr>
        <w:t>_______________________________________________________________________________________________</w:t>
      </w:r>
    </w:p>
    <w:p>
      <w:r>
        <w:br w:type="page"/>
      </w:r>
    </w:p>
    <w:p>
      <w:pPr>
        <w:pBdr>
          <w:bottom w:val="single" w:sz="8" w:space="1" w:color="8CB6DF"/>
        </w:pBdr>
      </w:pPr>
      <w:r>
        <w:rPr>
          <w:b/>
          <w:color w:val="134C91"/>
          <w:sz w:val="36"/>
        </w:rPr>
        <w:t>Questions for Calls, Meetings, and Visits</w:t>
      </w:r>
    </w:p>
    <w:p>
      <w:r>
        <w:rPr>
          <w:color w:val="546272"/>
          <w:sz w:val="20"/>
        </w:rPr>
        <w:t>A before-during-after template that helps keep conversations clear and child-centered.</w:t>
      </w:r>
    </w:p>
    <w:p>
      <w:pPr>
        <w:spacing w:after="30"/>
      </w:pPr>
      <w:r>
        <w:rPr>
          <w:b/>
        </w:rPr>
        <w:t xml:space="preserve">Who I am talking with: </w:t>
      </w:r>
      <w:r>
        <w:rPr>
          <w:color w:val="6E6E6E"/>
        </w:rPr>
        <w:t>________________________________________________________________</w:t>
      </w:r>
    </w:p>
    <w:p>
      <w:pPr>
        <w:spacing w:after="30"/>
      </w:pPr>
      <w:r>
        <w:rPr>
          <w:b/>
        </w:rPr>
        <w:t xml:space="preserve">Date: </w:t>
      </w:r>
      <w:r>
        <w:rPr>
          <w:color w:val="6E6E6E"/>
        </w:rPr>
        <w:t>________________________________________________________________</w:t>
      </w:r>
    </w:p>
    <w:p>
      <w:pPr>
        <w:spacing w:after="30"/>
      </w:pPr>
      <w:r>
        <w:rPr>
          <w:b/>
        </w:rPr>
        <w:t xml:space="preserve">Main reason: </w:t>
      </w:r>
      <w:r>
        <w:rPr>
          <w:color w:val="6E6E6E"/>
        </w:rPr>
        <w:t>________________________________________________________________</w:t>
      </w:r>
    </w:p>
    <w:p>
      <w:r>
        <w:rPr>
          <w:b/>
        </w:rPr>
        <w:t>Top 3 questions</w:t>
      </w:r>
    </w:p>
    <w:p>
      <w:pPr>
        <w:spacing w:after="30"/>
      </w:pPr>
      <w:r>
        <w:rPr>
          <w:b/>
        </w:rPr>
        <w:t xml:space="preserve">1. </w:t>
      </w:r>
      <w:r>
        <w:rPr>
          <w:color w:val="6E6E6E"/>
        </w:rPr>
        <w:t>__________________________________________________________________________________________</w:t>
      </w:r>
    </w:p>
    <w:p>
      <w:pPr>
        <w:spacing w:after="30"/>
      </w:pPr>
      <w:r>
        <w:rPr>
          <w:b/>
        </w:rPr>
        <w:t xml:space="preserve">2. </w:t>
      </w:r>
      <w:r>
        <w:rPr>
          <w:color w:val="6E6E6E"/>
        </w:rPr>
        <w:t>__________________________________________________________________________________________</w:t>
      </w:r>
    </w:p>
    <w:p>
      <w:pPr>
        <w:spacing w:after="30"/>
      </w:pPr>
      <w:r>
        <w:rPr>
          <w:b/>
        </w:rPr>
        <w:t xml:space="preserve">3. </w:t>
      </w:r>
      <w:r>
        <w:rPr>
          <w:color w:val="6E6E6E"/>
        </w:rPr>
        <w:t>__________________________________________________________________________________________</w:t>
      </w:r>
    </w:p>
    <w:p>
      <w:r>
        <w:rPr>
          <w:b/>
        </w:rPr>
        <w:t>Facts I want in front of me</w:t>
      </w:r>
    </w:p>
    <w:p>
      <w:pPr>
        <w:spacing w:after="30"/>
      </w:pPr>
      <w:r>
        <w:rPr>
          <w:color w:val="919191"/>
        </w:rPr>
        <w:t>_______________________________________________________________________________________________</w:t>
      </w:r>
    </w:p>
    <w:p>
      <w:pPr>
        <w:spacing w:after="30"/>
      </w:pPr>
      <w:r>
        <w:rPr>
          <w:color w:val="919191"/>
        </w:rPr>
        <w:t>_______________________________________________________________________________________________</w:t>
      </w:r>
    </w:p>
    <w:p>
      <w:pPr>
        <w:spacing w:after="30"/>
      </w:pPr>
      <w:r>
        <w:rPr>
          <w:color w:val="919191"/>
        </w:rPr>
        <w:t>_______________________________________________________________________________________________</w:t>
      </w:r>
    </w:p>
    <w:p>
      <w:r>
        <w:rPr>
          <w:b/>
        </w:rPr>
        <w:t>Things I want clarified</w:t>
      </w:r>
    </w:p>
    <w:p>
      <w:pPr>
        <w:spacing w:after="30"/>
        <w:ind w:left="216"/>
      </w:pPr>
      <w:r>
        <w:rPr>
          <w:b/>
        </w:rPr>
        <w:t xml:space="preserve">[ ] </w:t>
      </w:r>
      <w:r/>
    </w:p>
    <w:p>
      <w:pPr>
        <w:spacing w:after="30"/>
        <w:ind w:left="216"/>
      </w:pPr>
      <w:r>
        <w:rPr>
          <w:b/>
        </w:rPr>
        <w:t xml:space="preserve">[ ] </w:t>
      </w:r>
      <w:r/>
    </w:p>
    <w:p>
      <w:pPr>
        <w:spacing w:after="30"/>
        <w:ind w:left="216"/>
      </w:pPr>
      <w:r>
        <w:rPr>
          <w:b/>
        </w:rPr>
        <w:t xml:space="preserve">[ ] </w:t>
      </w:r>
      <w:r/>
    </w:p>
    <w:p>
      <w:r>
        <w:rPr>
          <w:b/>
        </w:rPr>
        <w:t>Notes during the call / meeting</w:t>
      </w:r>
    </w:p>
    <w:p>
      <w:pPr>
        <w:spacing w:after="30"/>
      </w:pPr>
      <w:r>
        <w:rPr>
          <w:color w:val="919191"/>
        </w:rPr>
        <w:t>_______________________________________________________________________________________________</w:t>
      </w:r>
    </w:p>
    <w:p>
      <w:pPr>
        <w:spacing w:after="30"/>
      </w:pPr>
      <w:r>
        <w:rPr>
          <w:color w:val="919191"/>
        </w:rPr>
        <w:t>_______________________________________________________________________________________________</w:t>
      </w:r>
    </w:p>
    <w:p>
      <w:pPr>
        <w:spacing w:after="30"/>
      </w:pPr>
      <w:r>
        <w:rPr>
          <w:color w:val="919191"/>
        </w:rPr>
        <w:t>_______________________________________________________________________________________________</w:t>
      </w:r>
    </w:p>
    <w:p>
      <w:pPr>
        <w:spacing w:after="30"/>
      </w:pPr>
      <w:r>
        <w:rPr>
          <w:color w:val="919191"/>
        </w:rPr>
        <w:t>_______________________________________________________________________________________________</w:t>
      </w:r>
    </w:p>
    <w:p>
      <w:pPr>
        <w:spacing w:after="30"/>
      </w:pPr>
      <w:r>
        <w:rPr>
          <w:color w:val="919191"/>
        </w:rPr>
        <w:t>_______________________________________________________________________________________________</w:t>
      </w:r>
    </w:p>
    <w:p>
      <w:r>
        <w:rPr>
          <w:b/>
        </w:rPr>
        <w:t>Next steps</w:t>
      </w:r>
    </w:p>
    <w:p>
      <w:pPr>
        <w:spacing w:after="30"/>
        <w:ind w:left="216"/>
      </w:pPr>
      <w:r>
        <w:rPr>
          <w:b/>
        </w:rPr>
        <w:t xml:space="preserve">[ ] </w:t>
      </w:r>
      <w:r/>
    </w:p>
    <w:p>
      <w:pPr>
        <w:spacing w:after="30"/>
        <w:ind w:left="216"/>
      </w:pPr>
      <w:r>
        <w:rPr>
          <w:b/>
        </w:rPr>
        <w:t xml:space="preserve">[ ] </w:t>
      </w:r>
      <w:r/>
    </w:p>
    <w:p>
      <w:pPr>
        <w:spacing w:after="30"/>
        <w:ind w:left="216"/>
      </w:pPr>
      <w:r>
        <w:rPr>
          <w:b/>
        </w:rPr>
        <w:t xml:space="preserve">[ ] </w:t>
      </w:r>
      <w:r/>
    </w:p>
    <w:p>
      <w:pPr>
        <w:spacing w:after="30"/>
        <w:ind w:left="216"/>
      </w:pPr>
      <w:r>
        <w:rPr>
          <w:b/>
        </w:rPr>
        <w:t xml:space="preserve">[ ] </w:t>
      </w:r>
      <w:r/>
    </w:p>
    <w:p>
      <w:pPr>
        <w:spacing w:after="30"/>
      </w:pPr>
      <w:r>
        <w:rPr>
          <w:b/>
        </w:rPr>
        <w:t xml:space="preserve">Follow-up date: </w:t>
      </w:r>
      <w:r>
        <w:rPr>
          <w:color w:val="6E6E6E"/>
        </w:rPr>
        <w:t>______________________________________________________________________</w:t>
      </w:r>
    </w:p>
    <w:p>
      <w:r>
        <w:br w:type="page"/>
      </w:r>
    </w:p>
    <w:p>
      <w:pPr>
        <w:pBdr>
          <w:bottom w:val="single" w:sz="8" w:space="1" w:color="8CB6DF"/>
        </w:pBdr>
      </w:pPr>
      <w:r>
        <w:rPr>
          <w:b/>
          <w:color w:val="134C91"/>
          <w:sz w:val="36"/>
        </w:rPr>
        <w:t>Handoff + Exchange Notes</w:t>
      </w:r>
    </w:p>
    <w:p>
      <w:r>
        <w:rPr>
          <w:color w:val="546272"/>
          <w:sz w:val="20"/>
        </w:rPr>
        <w:t>A neutral, practical mobile note for pickup, drop-off, and child needs at transitions.</w:t>
      </w:r>
    </w:p>
    <w:p>
      <w:pPr>
        <w:spacing w:after="30"/>
      </w:pPr>
      <w:r>
        <w:rPr>
          <w:b/>
        </w:rPr>
        <w:t xml:space="preserve">Date: </w:t>
      </w:r>
      <w:r>
        <w:rPr>
          <w:color w:val="6E6E6E"/>
        </w:rPr>
        <w:t>____________________________________________________________________</w:t>
      </w:r>
    </w:p>
    <w:p>
      <w:pPr>
        <w:spacing w:after="30"/>
      </w:pPr>
      <w:r>
        <w:rPr>
          <w:b/>
        </w:rPr>
        <w:t xml:space="preserve">Time: </w:t>
      </w:r>
      <w:r>
        <w:rPr>
          <w:color w:val="6E6E6E"/>
        </w:rPr>
        <w:t>____________________________________________________________________</w:t>
      </w:r>
    </w:p>
    <w:p>
      <w:pPr>
        <w:spacing w:after="30"/>
      </w:pPr>
      <w:r>
        <w:rPr>
          <w:b/>
        </w:rPr>
        <w:t xml:space="preserve">Location: </w:t>
      </w:r>
      <w:r>
        <w:rPr>
          <w:color w:val="6E6E6E"/>
        </w:rPr>
        <w:t>____________________________________________________________________</w:t>
      </w:r>
    </w:p>
    <w:p>
      <w:pPr>
        <w:spacing w:after="30"/>
      </w:pPr>
      <w:r>
        <w:rPr>
          <w:b/>
        </w:rPr>
        <w:t xml:space="preserve">Who was present: </w:t>
      </w:r>
      <w:r>
        <w:rPr>
          <w:color w:val="6E6E6E"/>
        </w:rPr>
        <w:t>____________________________________________________________________</w:t>
      </w:r>
    </w:p>
    <w:p>
      <w:r>
        <w:rPr>
          <w:b/>
        </w:rPr>
        <w:t>Child arrived with</w:t>
      </w:r>
    </w:p>
    <w:p>
      <w:pPr>
        <w:spacing w:after="30"/>
        <w:ind w:left="216"/>
      </w:pPr>
      <w:r>
        <w:rPr>
          <w:b/>
        </w:rPr>
        <w:t xml:space="preserve">[ ] </w:t>
      </w:r>
      <w:r>
        <w:t>Backpack</w:t>
      </w:r>
    </w:p>
    <w:p>
      <w:pPr>
        <w:spacing w:after="30"/>
        <w:ind w:left="216"/>
      </w:pPr>
      <w:r>
        <w:rPr>
          <w:b/>
        </w:rPr>
        <w:t xml:space="preserve">[ ] </w:t>
      </w:r>
      <w:r>
        <w:t>School items</w:t>
      </w:r>
    </w:p>
    <w:p>
      <w:pPr>
        <w:spacing w:after="30"/>
        <w:ind w:left="216"/>
      </w:pPr>
      <w:r>
        <w:rPr>
          <w:b/>
        </w:rPr>
        <w:t xml:space="preserve">[ ] </w:t>
      </w:r>
      <w:r>
        <w:t>Medication</w:t>
      </w:r>
    </w:p>
    <w:p>
      <w:pPr>
        <w:spacing w:after="30"/>
        <w:ind w:left="216"/>
      </w:pPr>
      <w:r>
        <w:rPr>
          <w:b/>
        </w:rPr>
        <w:t xml:space="preserve">[ ] </w:t>
      </w:r>
      <w:r>
        <w:t>Jacket / clothes</w:t>
      </w:r>
    </w:p>
    <w:p>
      <w:pPr>
        <w:spacing w:after="30"/>
        <w:ind w:left="216"/>
      </w:pPr>
      <w:r>
        <w:rPr>
          <w:b/>
        </w:rPr>
        <w:t xml:space="preserve">[ ] </w:t>
      </w:r>
      <w:r>
        <w:t>Comfort item</w:t>
      </w:r>
    </w:p>
    <w:p>
      <w:pPr>
        <w:spacing w:after="30"/>
        <w:ind w:left="216"/>
      </w:pPr>
      <w:r>
        <w:rPr>
          <w:b/>
        </w:rPr>
        <w:t xml:space="preserve">[ ] </w:t>
      </w:r>
      <w:r>
        <w:t>Sports / activity items</w:t>
      </w:r>
    </w:p>
    <w:p>
      <w:pPr>
        <w:spacing w:after="30"/>
        <w:ind w:left="216"/>
      </w:pPr>
      <w:r>
        <w:rPr>
          <w:b/>
        </w:rPr>
        <w:t xml:space="preserve">[ ] </w:t>
      </w:r>
      <w:r>
        <w:t>Other</w:t>
      </w:r>
    </w:p>
    <w:p>
      <w:r>
        <w:rPr>
          <w:b/>
        </w:rPr>
        <w:t>Quick status note</w:t>
      </w:r>
    </w:p>
    <w:p>
      <w:pPr>
        <w:spacing w:after="30"/>
      </w:pPr>
      <w:r>
        <w:rPr>
          <w:b/>
        </w:rPr>
        <w:t xml:space="preserve">Mood: </w:t>
      </w:r>
      <w:r>
        <w:rPr>
          <w:color w:val="6E6E6E"/>
        </w:rPr>
        <w:t>______________________________________________________________</w:t>
      </w:r>
    </w:p>
    <w:p>
      <w:pPr>
        <w:spacing w:after="30"/>
      </w:pPr>
      <w:r>
        <w:rPr>
          <w:b/>
        </w:rPr>
        <w:t xml:space="preserve">Energy: </w:t>
      </w:r>
      <w:r>
        <w:rPr>
          <w:color w:val="6E6E6E"/>
        </w:rPr>
        <w:t>______________________________________________________________</w:t>
      </w:r>
    </w:p>
    <w:p>
      <w:pPr>
        <w:spacing w:after="30"/>
      </w:pPr>
      <w:r>
        <w:rPr>
          <w:b/>
        </w:rPr>
        <w:t xml:space="preserve">Sleep: </w:t>
      </w:r>
      <w:r>
        <w:rPr>
          <w:color w:val="6E6E6E"/>
        </w:rPr>
        <w:t>______________________________________________________________</w:t>
      </w:r>
    </w:p>
    <w:p>
      <w:pPr>
        <w:spacing w:after="30"/>
      </w:pPr>
      <w:r>
        <w:rPr>
          <w:b/>
        </w:rPr>
        <w:t xml:space="preserve">Food / snack: </w:t>
      </w:r>
      <w:r>
        <w:rPr>
          <w:color w:val="6E6E6E"/>
        </w:rPr>
        <w:t>______________________________________________________________</w:t>
      </w:r>
    </w:p>
    <w:p>
      <w:pPr>
        <w:spacing w:after="30"/>
      </w:pPr>
      <w:r>
        <w:rPr>
          <w:b/>
        </w:rPr>
        <w:t xml:space="preserve">Anything child said they needed: </w:t>
      </w:r>
      <w:r>
        <w:rPr>
          <w:color w:val="6E6E6E"/>
        </w:rPr>
        <w:t>______________________________________________________________</w:t>
      </w:r>
    </w:p>
    <w:p>
      <w:r>
        <w:rPr>
          <w:b/>
        </w:rPr>
        <w:t>Health / care note</w:t>
      </w:r>
    </w:p>
    <w:p>
      <w:pPr>
        <w:spacing w:after="30"/>
      </w:pPr>
      <w:r>
        <w:rPr>
          <w:b/>
        </w:rPr>
        <w:t xml:space="preserve">Medication given today: </w:t>
      </w:r>
      <w:r>
        <w:rPr>
          <w:color w:val="6E6E6E"/>
        </w:rPr>
        <w:t>____________________________________________________________</w:t>
      </w:r>
    </w:p>
    <w:p>
      <w:pPr>
        <w:spacing w:after="30"/>
      </w:pPr>
      <w:r>
        <w:rPr>
          <w:b/>
        </w:rPr>
        <w:t xml:space="preserve">Next dose / instruction: </w:t>
      </w:r>
      <w:r>
        <w:rPr>
          <w:color w:val="6E6E6E"/>
        </w:rPr>
        <w:t>____________________________________________________________</w:t>
      </w:r>
    </w:p>
    <w:p>
      <w:pPr>
        <w:spacing w:after="30"/>
      </w:pPr>
      <w:r>
        <w:rPr>
          <w:b/>
        </w:rPr>
        <w:t xml:space="preserve">Any symptom / concern: </w:t>
      </w:r>
      <w:r>
        <w:rPr>
          <w:color w:val="6E6E6E"/>
        </w:rPr>
        <w:t>____________________________________________________________</w:t>
      </w:r>
    </w:p>
    <w:p>
      <w:pPr>
        <w:spacing w:after="30"/>
      </w:pPr>
      <w:r>
        <w:rPr>
          <w:b/>
        </w:rPr>
        <w:t xml:space="preserve">Any appointment coming up: </w:t>
      </w:r>
      <w:r>
        <w:rPr>
          <w:color w:val="6E6E6E"/>
        </w:rPr>
        <w:t>____________________________________________________________</w:t>
      </w:r>
    </w:p>
    <w:p>
      <w:r>
        <w:br w:type="page"/>
      </w:r>
    </w:p>
    <w:p>
      <w:pPr>
        <w:pBdr>
          <w:bottom w:val="single" w:sz="8" w:space="1" w:color="8CB6DF"/>
        </w:pBdr>
      </w:pPr>
      <w:r>
        <w:rPr>
          <w:b/>
          <w:color w:val="134C91"/>
          <w:sz w:val="36"/>
        </w:rPr>
        <w:t>After the Hearing + Next 7 Days</w:t>
      </w:r>
    </w:p>
    <w:p>
      <w:r>
        <w:rPr>
          <w:color w:val="546272"/>
          <w:sz w:val="20"/>
        </w:rPr>
        <w:t>Use this right away so the next week stays organized and nothing important gets lost.</w:t>
      </w:r>
    </w:p>
    <w:p>
      <w:r>
        <w:rPr>
          <w:b/>
        </w:rPr>
        <w:t>Today</w:t>
      </w:r>
    </w:p>
    <w:p>
      <w:pPr>
        <w:spacing w:after="30"/>
      </w:pPr>
      <w:r>
        <w:rPr>
          <w:b/>
        </w:rPr>
        <w:t xml:space="preserve">What happened: </w:t>
      </w:r>
      <w:r>
        <w:rPr>
          <w:color w:val="6E6E6E"/>
        </w:rPr>
        <w:t>________________________________________________________________</w:t>
      </w:r>
    </w:p>
    <w:p>
      <w:pPr>
        <w:spacing w:after="30"/>
      </w:pPr>
      <w:r>
        <w:rPr>
          <w:b/>
        </w:rPr>
        <w:t xml:space="preserve">What was decided: </w:t>
      </w:r>
      <w:r>
        <w:rPr>
          <w:color w:val="6E6E6E"/>
        </w:rPr>
        <w:t>________________________________________________________________</w:t>
      </w:r>
    </w:p>
    <w:p>
      <w:pPr>
        <w:spacing w:after="30"/>
      </w:pPr>
      <w:r>
        <w:rPr>
          <w:b/>
        </w:rPr>
        <w:t xml:space="preserve">What papers do I have now: </w:t>
      </w:r>
      <w:r>
        <w:rPr>
          <w:color w:val="6E6E6E"/>
        </w:rPr>
        <w:t>________________________________________________________________</w:t>
      </w:r>
    </w:p>
    <w:p>
      <w:r>
        <w:rPr>
          <w:b/>
        </w:rPr>
        <w:t>First 24 hours</w:t>
      </w:r>
    </w:p>
    <w:p>
      <w:pPr>
        <w:spacing w:after="30"/>
        <w:ind w:left="216"/>
      </w:pPr>
      <w:r>
        <w:rPr>
          <w:b/>
        </w:rPr>
        <w:t xml:space="preserve">[ ] </w:t>
      </w:r>
      <w:r>
        <w:t>Save and name the order / paperwork</w:t>
      </w:r>
    </w:p>
    <w:p>
      <w:pPr>
        <w:spacing w:after="30"/>
        <w:ind w:left="216"/>
      </w:pPr>
      <w:r>
        <w:rPr>
          <w:b/>
        </w:rPr>
        <w:t xml:space="preserve">[ ] </w:t>
      </w:r>
      <w:r>
        <w:t>Write down the next date</w:t>
      </w:r>
    </w:p>
    <w:p>
      <w:pPr>
        <w:spacing w:after="30"/>
        <w:ind w:left="216"/>
      </w:pPr>
      <w:r>
        <w:rPr>
          <w:b/>
        </w:rPr>
        <w:t xml:space="preserve">[ ] </w:t>
      </w:r>
      <w:r>
        <w:t>Update my deadlines note</w:t>
      </w:r>
    </w:p>
    <w:p>
      <w:pPr>
        <w:spacing w:after="30"/>
        <w:ind w:left="216"/>
      </w:pPr>
      <w:r>
        <w:rPr>
          <w:b/>
        </w:rPr>
        <w:t xml:space="preserve">[ ] </w:t>
      </w:r>
      <w:r>
        <w:t>Tell school / childcare if needed</w:t>
      </w:r>
    </w:p>
    <w:p>
      <w:pPr>
        <w:spacing w:after="30"/>
        <w:ind w:left="216"/>
      </w:pPr>
      <w:r>
        <w:rPr>
          <w:b/>
        </w:rPr>
        <w:t xml:space="preserve">[ ] </w:t>
      </w:r>
      <w:r>
        <w:t>Tell provider if needed</w:t>
      </w:r>
    </w:p>
    <w:p>
      <w:pPr>
        <w:spacing w:after="30"/>
        <w:ind w:left="216"/>
      </w:pPr>
      <w:r>
        <w:rPr>
          <w:b/>
        </w:rPr>
        <w:t xml:space="preserve">[ ] </w:t>
      </w:r>
      <w:r>
        <w:t>Update transportation / handoff plan if needed</w:t>
      </w:r>
    </w:p>
    <w:p>
      <w:r>
        <w:rPr>
          <w:b/>
        </w:rPr>
        <w:t>Next 7 days</w:t>
      </w:r>
    </w:p>
    <w:p>
      <w:pPr>
        <w:spacing w:after="30"/>
      </w:pPr>
      <w:r>
        <w:rPr>
          <w:b/>
        </w:rPr>
        <w:t xml:space="preserve">Day 1: </w:t>
      </w:r>
      <w:r>
        <w:rPr>
          <w:color w:val="6E6E6E"/>
        </w:rPr>
        <w:t>________________________________________________________________________________________</w:t>
      </w:r>
    </w:p>
    <w:p>
      <w:pPr>
        <w:spacing w:after="30"/>
      </w:pPr>
      <w:r>
        <w:rPr>
          <w:b/>
        </w:rPr>
        <w:t xml:space="preserve">Day 2: </w:t>
      </w:r>
      <w:r>
        <w:rPr>
          <w:color w:val="6E6E6E"/>
        </w:rPr>
        <w:t>________________________________________________________________________________________</w:t>
      </w:r>
    </w:p>
    <w:p>
      <w:pPr>
        <w:spacing w:after="30"/>
      </w:pPr>
      <w:r>
        <w:rPr>
          <w:b/>
        </w:rPr>
        <w:t xml:space="preserve">Day 3: </w:t>
      </w:r>
      <w:r>
        <w:rPr>
          <w:color w:val="6E6E6E"/>
        </w:rPr>
        <w:t>________________________________________________________________________________________</w:t>
      </w:r>
    </w:p>
    <w:p>
      <w:pPr>
        <w:spacing w:after="30"/>
      </w:pPr>
      <w:r>
        <w:rPr>
          <w:b/>
        </w:rPr>
        <w:t xml:space="preserve">Day 4: </w:t>
      </w:r>
      <w:r>
        <w:rPr>
          <w:color w:val="6E6E6E"/>
        </w:rPr>
        <w:t>________________________________________________________________________________________</w:t>
      </w:r>
    </w:p>
    <w:p>
      <w:pPr>
        <w:spacing w:after="30"/>
      </w:pPr>
      <w:r>
        <w:rPr>
          <w:b/>
        </w:rPr>
        <w:t xml:space="preserve">Day 5: </w:t>
      </w:r>
      <w:r>
        <w:rPr>
          <w:color w:val="6E6E6E"/>
        </w:rPr>
        <w:t>________________________________________________________________________________________</w:t>
      </w:r>
    </w:p>
    <w:p>
      <w:pPr>
        <w:spacing w:after="30"/>
      </w:pPr>
      <w:r>
        <w:rPr>
          <w:b/>
        </w:rPr>
        <w:t xml:space="preserve">Day 6: </w:t>
      </w:r>
      <w:r>
        <w:rPr>
          <w:color w:val="6E6E6E"/>
        </w:rPr>
        <w:t>________________________________________________________________________________________</w:t>
      </w:r>
    </w:p>
    <w:p>
      <w:pPr>
        <w:spacing w:after="30"/>
      </w:pPr>
      <w:r>
        <w:rPr>
          <w:b/>
        </w:rPr>
        <w:t xml:space="preserve">Day 7: </w:t>
      </w:r>
      <w:r>
        <w:rPr>
          <w:color w:val="6E6E6E"/>
        </w:rPr>
        <w:t>________________________________________________________________________________________</w:t>
      </w:r>
    </w:p>
    <w:p>
      <w:r>
        <w:rPr>
          <w:b/>
        </w:rPr>
        <w:t>People to update</w:t>
      </w:r>
    </w:p>
    <w:p>
      <w:pPr>
        <w:spacing w:after="30"/>
        <w:ind w:left="216"/>
      </w:pPr>
      <w:r>
        <w:rPr>
          <w:b/>
        </w:rPr>
        <w:t xml:space="preserve">[ ] </w:t>
      </w:r>
      <w:r>
        <w:t>School</w:t>
      </w:r>
    </w:p>
    <w:p>
      <w:pPr>
        <w:spacing w:after="30"/>
        <w:ind w:left="216"/>
      </w:pPr>
      <w:r>
        <w:rPr>
          <w:b/>
        </w:rPr>
        <w:t xml:space="preserve">[ ] </w:t>
      </w:r>
      <w:r>
        <w:t>Childcare</w:t>
      </w:r>
    </w:p>
    <w:p>
      <w:pPr>
        <w:spacing w:after="30"/>
        <w:ind w:left="216"/>
      </w:pPr>
      <w:r>
        <w:rPr>
          <w:b/>
        </w:rPr>
        <w:t xml:space="preserve">[ ] </w:t>
      </w:r>
      <w:r>
        <w:t>Doctor / counselor</w:t>
      </w:r>
    </w:p>
    <w:p>
      <w:pPr>
        <w:spacing w:after="30"/>
        <w:ind w:left="216"/>
      </w:pPr>
      <w:r>
        <w:rPr>
          <w:b/>
        </w:rPr>
        <w:t xml:space="preserve">[ ] </w:t>
      </w:r>
      <w:r>
        <w:t>Family helper</w:t>
      </w:r>
    </w:p>
    <w:p>
      <w:pPr>
        <w:spacing w:after="30"/>
        <w:ind w:left="216"/>
      </w:pPr>
      <w:r>
        <w:rPr>
          <w:b/>
        </w:rPr>
        <w:t xml:space="preserve">[ ] </w:t>
      </w:r>
      <w:r>
        <w:t>Other</w:t>
      </w:r>
    </w:p>
    <w:p>
      <w:r>
        <w:br w:type="page"/>
      </w:r>
    </w:p>
    <w:p>
      <w:pPr>
        <w:pBdr>
          <w:bottom w:val="single" w:sz="8" w:space="1" w:color="8CB6DF"/>
        </w:pBdr>
      </w:pPr>
      <w:r>
        <w:rPr>
          <w:b/>
          <w:color w:val="134C91"/>
          <w:sz w:val="36"/>
        </w:rPr>
        <w:t>Child Information Card</w:t>
      </w:r>
    </w:p>
    <w:p>
      <w:r>
        <w:rPr>
          <w:color w:val="546272"/>
          <w:sz w:val="20"/>
        </w:rPr>
        <w:t>Keep one mobile copy per child for quick access during appointments, school contacts, or urgent planning.</w:t>
      </w:r>
    </w:p>
    <w:p>
      <w:pPr>
        <w:spacing w:after="30"/>
      </w:pPr>
      <w:r>
        <w:rPr>
          <w:b/>
        </w:rPr>
        <w:t xml:space="preserve">Child name: </w:t>
      </w:r>
      <w:r>
        <w:rPr>
          <w:color w:val="6E6E6E"/>
        </w:rPr>
        <w:t>____________________________________________________________________</w:t>
      </w:r>
    </w:p>
    <w:p>
      <w:pPr>
        <w:spacing w:after="30"/>
      </w:pPr>
      <w:r>
        <w:rPr>
          <w:b/>
        </w:rPr>
        <w:t xml:space="preserve">Preferred name: </w:t>
      </w:r>
      <w:r>
        <w:rPr>
          <w:color w:val="6E6E6E"/>
        </w:rPr>
        <w:t>____________________________________________________________________</w:t>
      </w:r>
    </w:p>
    <w:p>
      <w:pPr>
        <w:spacing w:after="30"/>
      </w:pPr>
      <w:r>
        <w:rPr>
          <w:b/>
        </w:rPr>
        <w:t xml:space="preserve">Date of birth: </w:t>
      </w:r>
      <w:r>
        <w:rPr>
          <w:color w:val="6E6E6E"/>
        </w:rPr>
        <w:t>____________________________________________________________________</w:t>
      </w:r>
    </w:p>
    <w:p>
      <w:pPr>
        <w:spacing w:after="30"/>
      </w:pPr>
      <w:r>
        <w:rPr>
          <w:b/>
        </w:rPr>
        <w:t xml:space="preserve">Parent / caregiver 1: </w:t>
      </w:r>
      <w:r>
        <w:rPr>
          <w:color w:val="6E6E6E"/>
        </w:rPr>
        <w:t>____________________________________________________________________</w:t>
      </w:r>
    </w:p>
    <w:p>
      <w:pPr>
        <w:spacing w:after="30"/>
      </w:pPr>
      <w:r>
        <w:rPr>
          <w:b/>
        </w:rPr>
        <w:t xml:space="preserve">Phone: </w:t>
      </w:r>
      <w:r>
        <w:rPr>
          <w:color w:val="6E6E6E"/>
        </w:rPr>
        <w:t>____________________________________________________________________</w:t>
      </w:r>
    </w:p>
    <w:p>
      <w:pPr>
        <w:spacing w:after="30"/>
      </w:pPr>
      <w:r>
        <w:rPr>
          <w:b/>
        </w:rPr>
        <w:t xml:space="preserve">Email: </w:t>
      </w:r>
      <w:r>
        <w:rPr>
          <w:color w:val="6E6E6E"/>
        </w:rPr>
        <w:t>____________________________________________________________________</w:t>
      </w:r>
    </w:p>
    <w:p>
      <w:pPr>
        <w:spacing w:after="30"/>
      </w:pPr>
      <w:r>
        <w:rPr>
          <w:b/>
        </w:rPr>
        <w:t xml:space="preserve">Parent / caregiver 2: </w:t>
      </w:r>
      <w:r>
        <w:rPr>
          <w:color w:val="6E6E6E"/>
        </w:rPr>
        <w:t>____________________________________________________________________</w:t>
      </w:r>
    </w:p>
    <w:p>
      <w:pPr>
        <w:spacing w:after="30"/>
      </w:pPr>
      <w:r>
        <w:rPr>
          <w:b/>
        </w:rPr>
        <w:t xml:space="preserve">Phone: </w:t>
      </w:r>
      <w:r>
        <w:rPr>
          <w:color w:val="6E6E6E"/>
        </w:rPr>
        <w:t>____________________________________________________________________</w:t>
      </w:r>
    </w:p>
    <w:p>
      <w:pPr>
        <w:spacing w:after="30"/>
      </w:pPr>
      <w:r>
        <w:rPr>
          <w:b/>
        </w:rPr>
        <w:t xml:space="preserve">Email: </w:t>
      </w:r>
      <w:r>
        <w:rPr>
          <w:color w:val="6E6E6E"/>
        </w:rPr>
        <w:t>____________________________________________________________________</w:t>
      </w:r>
    </w:p>
    <w:p>
      <w:pPr>
        <w:spacing w:after="30"/>
      </w:pPr>
      <w:r>
        <w:rPr>
          <w:b/>
        </w:rPr>
        <w:t xml:space="preserve">Emergency contact: </w:t>
      </w:r>
      <w:r>
        <w:rPr>
          <w:color w:val="6E6E6E"/>
        </w:rPr>
        <w:t>____________________________________________________________________</w:t>
      </w:r>
    </w:p>
    <w:p>
      <w:pPr>
        <w:spacing w:after="30"/>
      </w:pPr>
      <w:r>
        <w:rPr>
          <w:b/>
        </w:rPr>
        <w:t xml:space="preserve">School / childcare: </w:t>
      </w:r>
      <w:r>
        <w:rPr>
          <w:color w:val="6E6E6E"/>
        </w:rPr>
        <w:t>____________________________________________________________________</w:t>
      </w:r>
    </w:p>
    <w:p>
      <w:pPr>
        <w:spacing w:after="30"/>
      </w:pPr>
      <w:r>
        <w:rPr>
          <w:b/>
        </w:rPr>
        <w:t xml:space="preserve">Doctor / clinic: </w:t>
      </w:r>
      <w:r>
        <w:rPr>
          <w:color w:val="6E6E6E"/>
        </w:rPr>
        <w:t>____________________________________________________________________</w:t>
      </w:r>
    </w:p>
    <w:p>
      <w:r>
        <w:rPr>
          <w:b/>
        </w:rPr>
        <w:t>Medications</w:t>
      </w:r>
    </w:p>
    <w:p>
      <w:pPr>
        <w:spacing w:after="30"/>
      </w:pPr>
      <w:r>
        <w:rPr>
          <w:color w:val="919191"/>
        </w:rPr>
        <w:t>_______________________________________________________________________________________________</w:t>
      </w:r>
    </w:p>
    <w:p>
      <w:pPr>
        <w:spacing w:after="30"/>
      </w:pPr>
      <w:r>
        <w:rPr>
          <w:color w:val="919191"/>
        </w:rPr>
        <w:t>_______________________________________________________________________________________________</w:t>
      </w:r>
    </w:p>
    <w:p>
      <w:r>
        <w:rPr>
          <w:b/>
        </w:rPr>
        <w:t>Allergies / important care notes</w:t>
      </w:r>
    </w:p>
    <w:p>
      <w:pPr>
        <w:spacing w:after="30"/>
      </w:pPr>
      <w:r>
        <w:rPr>
          <w:color w:val="919191"/>
        </w:rPr>
        <w:t>_______________________________________________________________________________________________</w:t>
      </w:r>
    </w:p>
    <w:p>
      <w:pPr>
        <w:spacing w:after="30"/>
      </w:pPr>
      <w:r>
        <w:rPr>
          <w:color w:val="919191"/>
        </w:rPr>
        <w:t>_______________________________________________________________________________________________</w:t>
      </w:r>
    </w:p>
    <w:p>
      <w:r>
        <w:rPr>
          <w:b/>
        </w:rPr>
        <w:t>Comfort / routine notes</w:t>
      </w:r>
    </w:p>
    <w:p>
      <w:pPr>
        <w:spacing w:after="30"/>
      </w:pPr>
      <w:r>
        <w:rPr>
          <w:color w:val="919191"/>
        </w:rPr>
        <w:t>_______________________________________________________________________________________________</w:t>
      </w:r>
    </w:p>
    <w:p>
      <w:pPr>
        <w:spacing w:after="30"/>
      </w:pPr>
      <w:r>
        <w:rPr>
          <w:color w:val="919191"/>
        </w:rPr>
        <w:t>_______________________________________________________________________________________________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shd w:fill="F5F9FD"/>
            <w:tcMar>
              <w:top w:w="100" w:type="dxa"/>
              <w:start w:w="130" w:type="dxa"/>
              <w:bottom w:w="100" w:type="dxa"/>
              <w:end w:w="130" w:type="dxa"/>
            </w:tcMar>
          </w:tcPr>
          <w:p>
            <w:r>
              <w:rPr>
                <w:color w:val="546272"/>
                <w:sz w:val="18"/>
              </w:rPr>
              <w:t>Use a separate copy for each child. Keep a short version in Apple Notes or Google Keep if you need something even faster.</w:t>
            </w:r>
          </w:p>
        </w:tc>
      </w:tr>
    </w:tbl>
    <w:sectPr w:rsidR="00FC693F" w:rsidRPr="0006063C" w:rsidSect="00034616">
      <w:footerReference w:type="default" r:id="rId9"/>
      <w:pgSz w:w="12240" w:h="15840"/>
      <w:pgMar w:top="936" w:right="1080" w:bottom="792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5E6F83"/>
        <w:sz w:val="16"/>
      </w:rPr>
      <w:t>FOCAF Mobile Template Pack - Family organization tools for phones and tablets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